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bidi/>
        <w:spacing w:before="0" w:after="20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40"/>
          <w:szCs w:val="40"/>
          <w:rtl/>
        </w:rPr>
        <w:t>ישיבת עבודה — שיווק קוסטאפ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29.7.2026 · ליהי + אייבי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למה עכשיו: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ב-10.8 מוגשת לצדוק אסטרטגיית השיווק המלאה של שלושת המותגים. הפרק של קוסטאפ נבנה מהישיבה הזאת — בלעדיה הוא יוגש חסר. לכן כדאי לקיים אותה השבוע או בתחילת השבוע הבא.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העיקרון: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קוסטאפ היא של אייבי. שום דבר כאן לא מוחלט מראש — כל סעיף נסגר יחד בישיבה, ומה שמסכימים עליו עובר לאישור צדוק.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רוצים לסגור בישיבה — שישה דברים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#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סגרנו אם...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שלושת המספרים של "מספיק טוב" (מוסבר למטה)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יש שלושה מדדים עם ערכי סף שסוכמו יחד, מוכנים לאישור צדוק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נקודת הפתיחה של כל מדד היום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יש מספר נוכחי לכל מדד — או תאריך שבו הוא יישלף מהמערכת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גישות לשיווק — חשבונות הפרסום של קוסטאפ, עמוד הפייסבוק, נתוני האתר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הגישה ניתנה, או שנקבע תאריך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נתונים חודשיים — עסקים פעילים, חיובים, כמה לקוחות עזבו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סוכם מי שולח, מה, ומתי בכל חודש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רשימת הצרכים של קוסטאפ מהשיווק, לפי סדר החשיבות של אייבי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רשימה כתובה ומדורגת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הדבר הראשון שהשיווק מייצר לקוסטאפ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פריט אחד מוגדר, עם תאריך (מתוכנן: 6–19.9)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שלושת המספרים של "מספיק טוב" — ההצעה לדיון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הרקע: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הכלל שצדוק קבע הוא שמשווקים את קוסטאפ בנפרד, עד שהמוצר "מספיק טוב" — ורק אז אומרים בפומבי "קוסטאפ מבית לירם". הבעיה: "מספיק טוב" בלי מספר נשאר פתוח לנצח.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עם מספרים, הסף נהיה דלת שאפשר לעבור בה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וברגע שעוברים, קוסטאפ מקבלת בפומבי את הגב של המותג הוותיק. זה שווה הרבה, ולכן שווה לקבוע יחד מספרים ששני הצדדים מאמינים בהם.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ההצעה — שלושה מדדים, שכולם נמדדים במערכות שכבר קיימות: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אחוז החשבוניות שעוברות מהצילום ועד פקודת היומן בלי נגיעת יד אדם.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נמדד מתוך מערכת קוסטאפ: כמה מסמכים פוענחו אוטומטית לגמרי, מול כמה נזקקו לתיקון ידני.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כמה פניות שירות יש בחודש על כל 100 עסקים פעילים.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נמדד מתוך מערכת השירות.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כמה מהלקוחות נשארים מחודש לחודש.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נמדד מתוך מערכת החיובים: מי שחויב החודש, מתוך מי שחויב בחודש שעבר.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את ערכי הסף עצמם (איזה אחוז נחשב "עברנו") קובעים יחד בישיבה. הסף נבדק פעם בחודש, והתוצאה מוצגת לצדוק — כך ההתקדמות של קוסטאפ לעבר "מבית לירם" נראית כל חודש, ולא נשכחת.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מספרים לאימות יחד — רשמנו ממה ששמענו, ונדייק בישיבה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רשום אצלנו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השאלה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למה זה חשוב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בערך 30% מהחשבוניות מפוענחות אוטומטית מההתחלה ועד הסוף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מה האחוז המדויק היום?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זו נקודת הפתיחה של מדד מספר 1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התחייבות לטפל בכל חשבונית תוך עד 4 שעות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מה ההתחייבות בפועל, וכמה עומדים בה?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אם זה מדויק — זו נקודת מכירה חזקה מול מתחרים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צוות בקרה אנושי שעובד מסביב לשעון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איך הבקרה בנויה היום, ומה התוכנית קדימה?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כדי שהשיווק יתאר את השירות כמו שהוא באמת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חשבוניות שהעסק מפיק ב-Smart-B (מערכת הפקת חשבוניות) נכנסות לקוסטאפ אוטומטית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כמה מהמסמכים מגיעים בדרך הזאת?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ללקוחות המתאימים זה מסר של "אפס עבודה"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בערך 6,000 עסקים פעילים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כמה פעילים היום בפועל, ומה המגמה מחודש לחודש?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זה מספר הבסיס של יעד ה-8,000 לסוף 2026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שום מספר מהטבלה לא מתפרסם החוצה לפני שאומת כאן.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ארבע שאלות עסקיות — התשובות קובעות את המסרים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מחיר.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כמה משלם עסק בחודש? כמה משלם משרד? אם עוד לא סופי — מתי נסגר? בלי מחיר סגור אי אפשר לכתוב מסר שמדבר על ערך מול עלות.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תשלום משני צדדים.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גם העסק משלם וגם המשרד משלם. איך מציגים את זה כך שכל צד מבין מה הוא מקבל — ולא מרגיש שמשלמים פעמיים על אותו דבר?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עסקים שהמשרד שלהם לא עובד עם רמפלוס.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כמה כאלה יש מתוך הפעילים, ומה מציעים להם? הם צריכים מסר משלהם.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המעבר לרמפלוס.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מה התוכנית כדי שאף לקוח לא יעזוב בזמן המעבר — מה משתנה עבור הלקוח, ומה בכוונה נשאר בדיוק אותו דבר?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השיווק נותן לקוסטאפ</w:t>
      </w:r>
    </w:p>
    <w:p>
      <w:pPr>
        <w:pBdr>
          <w:right w:val="single" w:sz="18" w:space="6" w:color="2F6F6F"/>
        </w:pBdr>
        <w:shd w:val="clear" w:fill="eaf1f0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1.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כתובת אחת ותור מסודר: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כל בקשות השיווק של קוסטאפ נכנסות לנקודת כניסה אחת, עם לוח זמנים ברור — במקום בקשות מפוזרות שהולכות לאיבוד. (אותו נוהל חל על כל שלושת המותגים.)</w:t>
      </w:r>
    </w:p>
    <w:p>
      <w:pPr>
        <w:pBdr>
          <w:right w:val="single" w:sz="18" w:space="6" w:color="2F6F6F"/>
        </w:pBdr>
        <w:shd w:val="clear" w:fill="eaf1f0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2.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תוצר ראשון כבר ברבעון הזה: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הפריט שידורג ראשון ברשימת הצרכים — מתוכנן ל-6–19.9.</w:t>
      </w:r>
    </w:p>
    <w:p>
      <w:pPr>
        <w:pBdr>
          <w:right w:val="single" w:sz="18" w:space="6" w:color="2F6F6F"/>
        </w:pBdr>
        <w:shd w:val="clear" w:fill="eaf1f0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3.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שקיפות חודשית: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שלושת המדדים נמדדים כל חודש ומוצגים לצדוק, כך שההתקדמות לעבר "מבית לירם" על השולחן כל הזמן.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